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EAEC5D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ВСЕРОССИЙСКАЯ ОЛИМПИАДА ШКОЛЬНИКОВ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br w:type="textWrapping"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ЛИТЕРАТУРА. 202</w:t>
      </w:r>
      <w:r>
        <w:rPr>
          <w:rFonts w:hint="default"/>
          <w:color w:val="000000"/>
          <w:spacing w:val="0"/>
          <w:w w:val="100"/>
          <w:position w:val="0"/>
          <w:shd w:val="clear" w:color="auto" w:fill="auto"/>
          <w:lang w:val="en-US" w:eastAsia="ru-RU" w:bidi="ru-RU"/>
        </w:rPr>
        <w:t>5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-202</w:t>
      </w:r>
      <w:r>
        <w:rPr>
          <w:rFonts w:hint="default"/>
          <w:color w:val="000000"/>
          <w:spacing w:val="0"/>
          <w:w w:val="100"/>
          <w:position w:val="0"/>
          <w:shd w:val="clear" w:color="auto" w:fill="auto"/>
          <w:lang w:val="en-US" w:eastAsia="ru-RU" w:bidi="ru-RU"/>
        </w:rPr>
        <w:t>6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уч. г.</w:t>
      </w:r>
    </w:p>
    <w:p w14:paraId="38BA75E3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ШКОЛЬНЫЙ ЭТАП. 10 КЛАСС</w:t>
      </w:r>
    </w:p>
    <w:p w14:paraId="40E9CE54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2020"/>
        <w:jc w:val="left"/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ЗАДАНИЯ, ОТВЕТЫ И КРИТЕРИИ ОЦЕНКИ </w:t>
      </w:r>
    </w:p>
    <w:p w14:paraId="2E73B072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202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Максимальный балл за всю работу - 45.</w:t>
      </w:r>
    </w:p>
    <w:p w14:paraId="52ED96C8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3.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[3 балла] Узнайте персонажа отечественной литературы по его реплике/ цитате.</w:t>
      </w:r>
    </w:p>
    <w:p w14:paraId="66B7AEBD">
      <w:pPr>
        <w:pStyle w:val="11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 Послушай, - сказал /... / очень важно, - пожалуйста, не подшучивай над моей любовью, если хочешь остаться моим приятелем... Видишь: я её люблю до безумия... и я думаю, я надеюсь, она также меня любит... У меня есть до тебя просьба: ты будешь нынче у них вечером... обещай мне замечать всё; я знаю, ты опытен в этих вещах, ты лучше меня знаешь женщин... Женщины! женщины! кто их поймёт? Их улыбки противоречат их взорам, их слова обещают и манят, а звук их голоса отталкивает... То они в минуту постигают и угадывают самую потаённую нашу мысль, то не понимают самых ясных намёков... Вот хоть княжна: вчера её глаза пылали страстью, останавливаясь на мне, нынче они тусклы и холодны...</w:t>
      </w:r>
    </w:p>
    <w:p w14:paraId="37FF2BFE">
      <w:pPr>
        <w:pStyle w:val="11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73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Напишите его фамилию.</w:t>
      </w:r>
    </w:p>
    <w:p w14:paraId="2CCB0163">
      <w:pPr>
        <w:pStyle w:val="11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Грушницкий.</w:t>
      </w:r>
    </w:p>
    <w:p w14:paraId="6B359CBB">
      <w:pPr>
        <w:pStyle w:val="11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87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Напишите фамилию автора произведения.</w:t>
      </w:r>
    </w:p>
    <w:p w14:paraId="0C6737D9">
      <w:pPr>
        <w:pStyle w:val="11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Лермонтов.</w:t>
      </w:r>
    </w:p>
    <w:p w14:paraId="57270217">
      <w:pPr>
        <w:pStyle w:val="11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87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Напишите название всего произведения без кавычек.</w:t>
      </w:r>
    </w:p>
    <w:p w14:paraId="5D6349BB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Образец: Горе от ума</w:t>
      </w:r>
    </w:p>
    <w:p w14:paraId="3A9A22A4">
      <w:pPr>
        <w:pStyle w:val="11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Герой нашего времени.</w:t>
      </w:r>
    </w:p>
    <w:p w14:paraId="25825FB4">
      <w:pPr>
        <w:pStyle w:val="11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4-6.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[3 балла] Узнайте персонажа зарубежной литературы по его реплике/ цитате.</w:t>
      </w:r>
    </w:p>
    <w:p w14:paraId="2879CB7D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Не этих,</w:t>
      </w:r>
    </w:p>
    <w:p w14:paraId="4A6895E1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Когда б они благодарить могли;</w:t>
      </w:r>
    </w:p>
    <w:p w14:paraId="46E2A1E2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Он никогда не требовал их казни.</w:t>
      </w:r>
    </w:p>
    <w:p w14:paraId="1C0A9E8F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Но так как прямо на кровавый суд</w:t>
      </w:r>
    </w:p>
    <w:p w14:paraId="3F2D65F3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Вам из похода в Польшу, вам - из Англии</w:t>
      </w:r>
    </w:p>
    <w:p w14:paraId="650683D2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Пришлось поспеть, пусть на помост высокий</w:t>
      </w:r>
    </w:p>
    <w:p w14:paraId="66473B4B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Положат трупы на виду у всех;</w:t>
      </w:r>
    </w:p>
    <w:p w14:paraId="3C0980A3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я скажу незнающему свету,</w:t>
      </w:r>
    </w:p>
    <w:p w14:paraId="723F01C1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Как всё произошло; то будет повесть</w:t>
      </w:r>
    </w:p>
    <w:p w14:paraId="67991D61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Бесчеловечных и кровавых дел,</w:t>
      </w:r>
    </w:p>
    <w:p w14:paraId="28CDEE8C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Случайных кар, негаданных убийств,</w:t>
      </w:r>
    </w:p>
    <w:p w14:paraId="2590A5AB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Смертей, в нужде подстроенных лукавством,</w:t>
      </w:r>
    </w:p>
    <w:p w14:paraId="01172213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И, наконец, коварных козней, павших</w:t>
      </w:r>
    </w:p>
    <w:p w14:paraId="4CD6AC23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На головы зачинщиков. Всё это</w:t>
      </w:r>
    </w:p>
    <w:p w14:paraId="723291EC">
      <w:pPr>
        <w:pStyle w:val="11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Я изложу вам.</w:t>
      </w:r>
    </w:p>
    <w:p w14:paraId="12FE514E">
      <w:pPr>
        <w:pStyle w:val="11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87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Напишите его имя.</w:t>
      </w:r>
    </w:p>
    <w:p w14:paraId="344D40A2">
      <w:pPr>
        <w:pStyle w:val="11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Горацио.</w:t>
      </w:r>
    </w:p>
    <w:p w14:paraId="7237295B">
      <w:pPr>
        <w:pStyle w:val="11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8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Напишите фамилию автора произведения.</w:t>
      </w:r>
    </w:p>
    <w:p w14:paraId="5D1C2B26">
      <w:pPr>
        <w:pStyle w:val="11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Шекспир.</w:t>
      </w:r>
    </w:p>
    <w:p w14:paraId="1D9AA6C4">
      <w:pPr>
        <w:pStyle w:val="11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87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Напишите название произведения.</w:t>
      </w:r>
    </w:p>
    <w:p w14:paraId="2A3AB215">
      <w:pPr>
        <w:pStyle w:val="11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Гамлет. Гамлет, принц датский. Трагическая история о Гамлете, принце датском. (Засчитывается любой вариант ответа)</w:t>
      </w:r>
    </w:p>
    <w:p w14:paraId="2E894B17">
      <w:pPr>
        <w:pStyle w:val="11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9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[3 балла] Выберите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три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характеристики, присущие романтической поэме как жанру.</w:t>
      </w:r>
    </w:p>
    <w:p w14:paraId="12C71E8E">
      <w:pPr>
        <w:pStyle w:val="11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483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лиро-эпический жанр</w:t>
      </w:r>
    </w:p>
    <w:p w14:paraId="62AB63CC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легендарный сюжет</w:t>
      </w:r>
    </w:p>
    <w:p w14:paraId="1B2B960F">
      <w:pPr>
        <w:pStyle w:val="11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469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наличие романтического героя</w:t>
      </w:r>
    </w:p>
    <w:p w14:paraId="089A9BDC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бытовая ситуация</w:t>
      </w:r>
    </w:p>
    <w:p w14:paraId="5849FB0C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поэтическая (стихотворная) форма</w:t>
      </w:r>
    </w:p>
    <w:p w14:paraId="7F5E8890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Е) перекрёстная рифма / рифмовка</w:t>
      </w:r>
    </w:p>
    <w:p w14:paraId="64F35831">
      <w:pPr>
        <w:pStyle w:val="11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А, В, Д. За каждое верное соответствие - 1 балл. Более 3-х ответов - 0 баллов. Всего 3 балла.</w:t>
      </w:r>
    </w:p>
    <w:p w14:paraId="175B56F8">
      <w:pPr>
        <w:pStyle w:val="11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387"/>
          <w:tab w:val="left" w:pos="408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[3 балла] Выберите из приведённых отрывков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три,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которые являются</w:t>
      </w:r>
    </w:p>
    <w:p w14:paraId="31F12E42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фрагментами романтических поэм.</w:t>
      </w:r>
    </w:p>
    <w:p w14:paraId="48E87109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Я, прочитав над входом, в вышине,</w:t>
      </w:r>
    </w:p>
    <w:p w14:paraId="50544EDA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Такие знаки сумрачного цвета,</w:t>
      </w:r>
    </w:p>
    <w:p w14:paraId="044056DC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Сказал: «Учитель, смысл их страшен мне».</w:t>
      </w:r>
    </w:p>
    <w:p w14:paraId="19D8C261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Он, прозорливый, отвечал на это:</w:t>
      </w:r>
    </w:p>
    <w:p w14:paraId="2C310A4D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«Здесь нужно, чтоб душа была тверда;</w:t>
      </w:r>
    </w:p>
    <w:p w14:paraId="2B242593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Здесь страх не должен подавать совета.</w:t>
      </w:r>
    </w:p>
    <w:p w14:paraId="031137A2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Я обещал, что мы придём туда,</w:t>
      </w:r>
    </w:p>
    <w:p w14:paraId="06ECCCE1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Где ты увидишь, как томятся тени,</w:t>
      </w:r>
    </w:p>
    <w:p w14:paraId="28034036">
      <w:pPr>
        <w:pStyle w:val="11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Свет разума утратив навсегда».</w:t>
      </w:r>
    </w:p>
    <w:p w14:paraId="0416D91C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Жил в Альбионе юноша. Свой век</w:t>
      </w:r>
    </w:p>
    <w:p w14:paraId="20585E61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Он посвящал лишь развлеченьям праздным.</w:t>
      </w:r>
    </w:p>
    <w:p w14:paraId="14428AC5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безумной жажде радостей и нег</w:t>
      </w:r>
    </w:p>
    <w:p w14:paraId="00DCE637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Распутством не гнушаясь безобразным,</w:t>
      </w:r>
    </w:p>
    <w:p w14:paraId="701CDAF0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Душою предан низменным соблазнам,</w:t>
      </w:r>
    </w:p>
    <w:p w14:paraId="5A9ECE94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Но чужд равно и чести и стыду,</w:t>
      </w:r>
    </w:p>
    <w:p w14:paraId="4169A07C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Он в мире возлюбил многообразном,</w:t>
      </w:r>
    </w:p>
    <w:p w14:paraId="7805C89E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Увы! лишь кратких связей череду</w:t>
      </w:r>
    </w:p>
    <w:p w14:paraId="437C08F5">
      <w:pPr>
        <w:pStyle w:val="11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Да собутыльников весёлую орду.</w:t>
      </w:r>
    </w:p>
    <w:p w14:paraId="2DFA39EF">
      <w:pPr>
        <w:pStyle w:val="11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Тебе позволено: иди И завладей его душою И, если можешь, поведи Путём превратным за собою, - И посрамлён да будет сатана! Знай: чистая душа в своём исканье смутном Сознанья истины полна!</w:t>
      </w:r>
    </w:p>
    <w:p w14:paraId="362B301B">
      <w:pPr>
        <w:pStyle w:val="11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Мне мнится, человек - себе подобным брат, И лжеучители рассеяли разврат, Дабы лжесвятости их черни возвещались, И ко прибытку им их басни освещались. Нам наши пастыри того не говорят И, с ними развратясь, судьбу благодарят. Сложила Англия, Голландия то бремя, И пол-Г ермании. Наступит скоро время, Что и Европа вся откинет прежний страх И с трона свержется прегордый сей монах, Который толь себя от смертных отличает И чернь которого, как бога, величает.</w:t>
      </w:r>
    </w:p>
    <w:p w14:paraId="032778AE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И над вершинами Кавказа</w:t>
      </w:r>
    </w:p>
    <w:p w14:paraId="46183DD2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Изгнанник рая пролетал:</w:t>
      </w:r>
    </w:p>
    <w:p w14:paraId="454243C8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Под ним Казбек, как грань алмаза, Снегами вечными сиял, И, глубоко внизу чернея, Как трещина, жилище змея, Вился излучистый Дарьял, И Терек, прыгая, как львица С косматой гривой на хребте, Ревел, - и горный зверь и птица, Кружась в лазурной высоте, Глаголу вод его внимали; И золотые облака</w:t>
      </w:r>
    </w:p>
    <w:p w14:paraId="2202F34D">
      <w:pPr>
        <w:pStyle w:val="11"/>
        <w:keepNext w:val="0"/>
        <w:keepLines w:val="0"/>
        <w:widowControl w:val="0"/>
        <w:shd w:val="clear" w:color="auto" w:fill="auto"/>
        <w:bidi w:val="0"/>
        <w:spacing w:before="0" w:after="1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Из южных стран, издалека Его на север провожали; И скалы тесною толпой, Таинственной дремоты полны, Над ним склонялись головой, Следя мелькающие волны; И башни замков на скалах Смотрели грозно сквозь туманы - У врат Кавказа на часах Сторожевые великаны!</w:t>
      </w:r>
    </w:p>
    <w:p w14:paraId="28B01180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28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Е) Я рад. Останься до утра</w:t>
      </w:r>
    </w:p>
    <w:p w14:paraId="5733F5B4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Под сенью нашего шатра</w:t>
      </w:r>
    </w:p>
    <w:p w14:paraId="2C85BB2C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Или пробудь у нас и доле,</w:t>
      </w:r>
    </w:p>
    <w:p w14:paraId="4529C674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Как ты захочешь. Я готов</w:t>
      </w:r>
    </w:p>
    <w:p w14:paraId="1E7A5009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 тобой делить и хлеб и кров.</w:t>
      </w:r>
    </w:p>
    <w:p w14:paraId="73360718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Будь наш - привыкни к нашей доле,</w:t>
      </w:r>
    </w:p>
    <w:p w14:paraId="779BDC4D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Бродящей бедности и воле -</w:t>
      </w:r>
    </w:p>
    <w:p w14:paraId="7258D0EC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 завтра с утренней зарёй</w:t>
      </w:r>
    </w:p>
    <w:p w14:paraId="0E45B670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одной телеге мы поедем;</w:t>
      </w:r>
    </w:p>
    <w:p w14:paraId="485DE13B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Примись за промысел любой:</w:t>
      </w:r>
    </w:p>
    <w:p w14:paraId="2F358FD8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Железо куй - иль песни пой</w:t>
      </w:r>
    </w:p>
    <w:p w14:paraId="1AA9B96D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сёлы обходи с медведем.</w:t>
      </w:r>
    </w:p>
    <w:p w14:paraId="07F0EBC6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Б, Д, Е. За каждый верный выбор - 1 балл. Более 3-х ответов - 0 баллов.</w:t>
      </w:r>
    </w:p>
    <w:p w14:paraId="3CDECE5C">
      <w:pPr>
        <w:pStyle w:val="11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Всего 3 балла.</w:t>
      </w:r>
    </w:p>
    <w:p w14:paraId="70FAE2F7">
      <w:pPr>
        <w:pStyle w:val="11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387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[3 балла] Отметьте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три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произведения, относящиеся к эпохе романтизма.</w:t>
      </w:r>
    </w:p>
    <w:p w14:paraId="05141C87">
      <w:pPr>
        <w:pStyle w:val="11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483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«Бедная Лиза»</w:t>
      </w:r>
    </w:p>
    <w:p w14:paraId="6E591D6B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«Оливер Твист»</w:t>
      </w:r>
    </w:p>
    <w:p w14:paraId="73CA863B">
      <w:pPr>
        <w:pStyle w:val="11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464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«Корсар»</w:t>
      </w:r>
    </w:p>
    <w:p w14:paraId="55B436A5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«Борис Годунов»</w:t>
      </w:r>
    </w:p>
    <w:p w14:paraId="292D7D9D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«Мороз, Красный нос»</w:t>
      </w:r>
    </w:p>
    <w:p w14:paraId="6B541E73">
      <w:pPr>
        <w:pStyle w:val="11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val="left" w:pos="450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«Страшная месть»</w:t>
      </w:r>
    </w:p>
    <w:p w14:paraId="3040A261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В, Г, Е. За каждый верный выбор - 1 балл. Более 3-х ответов - 0 баллов.</w:t>
      </w:r>
    </w:p>
    <w:p w14:paraId="2CF92D51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Всего 3 балла.</w:t>
      </w:r>
      <w:r>
        <w:br w:type="page"/>
      </w:r>
    </w:p>
    <w:p w14:paraId="313B08D6">
      <w:pPr>
        <w:pStyle w:val="11"/>
        <w:keepNext w:val="0"/>
        <w:keepLines w:val="0"/>
        <w:widowControl w:val="0"/>
        <w:numPr>
          <w:ilvl w:val="0"/>
          <w:numId w:val="6"/>
        </w:numPr>
        <w:shd w:val="clear" w:color="auto" w:fill="auto"/>
        <w:tabs>
          <w:tab w:val="left" w:pos="536"/>
        </w:tabs>
        <w:bidi w:val="0"/>
        <w:spacing w:before="0" w:after="0" w:line="240" w:lineRule="auto"/>
        <w:ind w:left="0" w:right="0" w:firstLine="1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[5 баллов] Узнайте персонажа произведения по иллюстрации. Обратите внимание, что иллюстрации могут быть лишние.</w:t>
      </w:r>
    </w:p>
    <w:p w14:paraId="1CE32256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Персонажи:</w:t>
      </w:r>
    </w:p>
    <w:p w14:paraId="7061EF9B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Светлана</w:t>
      </w:r>
    </w:p>
    <w:p w14:paraId="313C8339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Селифан</w:t>
      </w:r>
    </w:p>
    <w:p w14:paraId="0FF1F3F7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Репетилов</w:t>
      </w:r>
    </w:p>
    <w:p w14:paraId="31029158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Борменталь</w:t>
      </w:r>
    </w:p>
    <w:p w14:paraId="0980AB3C">
      <w:pPr>
        <w:pStyle w:val="11"/>
        <w:keepNext w:val="0"/>
        <w:keepLines w:val="0"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Вернер</w:t>
      </w:r>
    </w:p>
    <w:p w14:paraId="01F1CFAE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12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Иллюстрации:</w:t>
      </w:r>
    </w:p>
    <w:p w14:paraId="2C668535">
      <w:pPr>
        <w:widowControl w:val="0"/>
        <w:jc w:val="center"/>
        <w:rPr>
          <w:sz w:val="2"/>
          <w:szCs w:val="2"/>
        </w:rPr>
      </w:pPr>
      <w:r>
        <w:drawing>
          <wp:inline distT="0" distB="0" distL="114300" distR="114300">
            <wp:extent cx="6126480" cy="4669790"/>
            <wp:effectExtent l="0" t="0" r="7620" b="1651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utre 1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6480" cy="466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4B02ED">
      <w:pPr>
        <w:widowControl w:val="0"/>
        <w:spacing w:after="159" w:line="1" w:lineRule="exact"/>
      </w:pPr>
    </w:p>
    <w:p w14:paraId="4E06B2D3">
      <w:pPr>
        <w:widowControl w:val="0"/>
        <w:spacing w:line="1" w:lineRule="exact"/>
      </w:pPr>
    </w:p>
    <w:tbl>
      <w:tblPr>
        <w:tblStyle w:val="3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56"/>
        <w:gridCol w:w="456"/>
        <w:gridCol w:w="451"/>
        <w:gridCol w:w="456"/>
        <w:gridCol w:w="461"/>
      </w:tblGrid>
      <w:tr w14:paraId="570BEC0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6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1C97255F">
            <w:pPr>
              <w:pStyle w:val="7"/>
              <w:keepNext w:val="0"/>
              <w:keepLines w:val="0"/>
              <w:framePr w:w="2280" w:h="907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338907F7">
            <w:pPr>
              <w:pStyle w:val="7"/>
              <w:keepNext w:val="0"/>
              <w:keepLines w:val="0"/>
              <w:framePr w:w="2280" w:h="907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5FCF31DA">
            <w:pPr>
              <w:pStyle w:val="7"/>
              <w:keepNext w:val="0"/>
              <w:keepLines w:val="0"/>
              <w:framePr w:w="2280" w:h="907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1F255EAE">
            <w:pPr>
              <w:pStyle w:val="7"/>
              <w:keepNext w:val="0"/>
              <w:keepLines w:val="0"/>
              <w:framePr w:w="2280" w:h="907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0944725">
            <w:pPr>
              <w:pStyle w:val="7"/>
              <w:keepNext w:val="0"/>
              <w:keepLines w:val="0"/>
              <w:framePr w:w="2280" w:h="907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</w:t>
            </w:r>
          </w:p>
        </w:tc>
      </w:tr>
      <w:tr w14:paraId="409345C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1" w:hRule="exact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1D9A316F">
            <w:pPr>
              <w:pStyle w:val="7"/>
              <w:keepNext w:val="0"/>
              <w:keepLines w:val="0"/>
              <w:framePr w:w="2280" w:h="907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5C9DF730">
            <w:pPr>
              <w:pStyle w:val="7"/>
              <w:keepNext w:val="0"/>
              <w:keepLines w:val="0"/>
              <w:framePr w:w="2280" w:h="907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225F0170">
            <w:pPr>
              <w:pStyle w:val="7"/>
              <w:keepNext w:val="0"/>
              <w:keepLines w:val="0"/>
              <w:framePr w:w="2280" w:h="907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6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275FF601">
            <w:pPr>
              <w:pStyle w:val="7"/>
              <w:keepNext w:val="0"/>
              <w:keepLines w:val="0"/>
              <w:framePr w:w="2280" w:h="907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5473E8">
            <w:pPr>
              <w:pStyle w:val="7"/>
              <w:keepNext w:val="0"/>
              <w:keepLines w:val="0"/>
              <w:framePr w:w="2280" w:h="907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</w:t>
            </w:r>
          </w:p>
        </w:tc>
      </w:tr>
    </w:tbl>
    <w:p w14:paraId="784C43F7">
      <w:pPr>
        <w:pStyle w:val="9"/>
        <w:keepNext w:val="0"/>
        <w:keepLines w:val="0"/>
        <w:framePr w:w="902" w:h="341" w:hSpace="8900" w:wrap="notBeside" w:vAnchor="text" w:hAnchor="text" w:y="2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Ответ:</w:t>
      </w:r>
    </w:p>
    <w:p w14:paraId="2D46EF0A">
      <w:pPr>
        <w:widowControl w:val="0"/>
        <w:spacing w:line="1" w:lineRule="exact"/>
      </w:pPr>
    </w:p>
    <w:p w14:paraId="7BA938D0">
      <w:pPr>
        <w:pStyle w:val="11"/>
        <w:keepNext w:val="0"/>
        <w:keepLines w:val="0"/>
        <w:widowControl w:val="0"/>
        <w:shd w:val="clear" w:color="auto" w:fill="auto"/>
        <w:bidi w:val="0"/>
        <w:spacing w:before="0" w:after="1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Критерии оценки: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за каждое верное соответствие - 1 балл. Всего 5 баллов.</w:t>
      </w:r>
      <w:r>
        <w:br w:type="page"/>
      </w:r>
    </w:p>
    <w:p w14:paraId="48F8C0FB">
      <w:pPr>
        <w:pStyle w:val="11"/>
        <w:keepNext w:val="0"/>
        <w:keepLines w:val="0"/>
        <w:widowControl w:val="0"/>
        <w:numPr>
          <w:ilvl w:val="0"/>
          <w:numId w:val="6"/>
        </w:numPr>
        <w:shd w:val="clear" w:color="auto" w:fill="auto"/>
        <w:tabs>
          <w:tab w:val="left" w:pos="662"/>
        </w:tabs>
        <w:bidi w:val="0"/>
        <w:spacing w:before="0" w:after="0" w:line="240" w:lineRule="auto"/>
        <w:ind w:left="0" w:right="0" w:firstLine="1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[5 баллов] Соотнесите название произведения и портрет автора.</w:t>
      </w:r>
    </w:p>
    <w:p w14:paraId="11C523D7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14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Произведения:</w:t>
      </w:r>
    </w:p>
    <w:p w14:paraId="29F8EA47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30" w:lineRule="auto"/>
        <w:ind w:left="0" w:right="0" w:firstLine="1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«Беседа о том, что есть сын Отечества»</w:t>
      </w:r>
    </w:p>
    <w:p w14:paraId="28FDB39E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1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«Остров Борнгольм»</w:t>
      </w:r>
    </w:p>
    <w:p w14:paraId="3E01FFA4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1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«Студент»</w:t>
      </w:r>
    </w:p>
    <w:p w14:paraId="1CA626BD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1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«Княгиня Лиговская»</w:t>
      </w:r>
    </w:p>
    <w:p w14:paraId="43D7B92E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1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«Лара»</w:t>
      </w:r>
    </w:p>
    <w:p w14:paraId="3FC9E3B3">
      <w:pPr>
        <w:widowControl w:val="0"/>
        <w:spacing w:line="1" w:lineRule="exact"/>
        <w:sectPr>
          <w:headerReference r:id="rId6" w:type="first"/>
          <w:footerReference r:id="rId8" w:type="first"/>
          <w:headerReference r:id="rId5" w:type="default"/>
          <w:footerReference r:id="rId7" w:type="default"/>
          <w:footnotePr>
            <w:numFmt w:val="decimal"/>
          </w:footnotePr>
          <w:pgSz w:w="11900" w:h="16840"/>
          <w:pgMar w:top="1286" w:right="1071" w:bottom="1467" w:left="1027" w:header="0" w:footer="3" w:gutter="0"/>
          <w:pgNumType w:start="1"/>
          <w:cols w:space="720" w:num="1"/>
          <w:titlePg/>
          <w:rtlGutter w:val="0"/>
          <w:docGrid w:linePitch="360" w:charSpace="0"/>
        </w:sectPr>
      </w:pPr>
      <w:r>
        <w:drawing>
          <wp:anchor distT="354965" distB="534035" distL="0" distR="0" simplePos="0" relativeHeight="251660288" behindDoc="0" locked="0" layoutInCell="1" allowOverlap="1">
            <wp:simplePos x="0" y="0"/>
            <wp:positionH relativeFrom="page">
              <wp:posOffset>652145</wp:posOffset>
            </wp:positionH>
            <wp:positionV relativeFrom="paragraph">
              <wp:posOffset>354965</wp:posOffset>
            </wp:positionV>
            <wp:extent cx="6303010" cy="4827905"/>
            <wp:effectExtent l="0" t="0" r="2540" b="10795"/>
            <wp:wrapTopAndBottom/>
            <wp:docPr id="8" name="Shap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hape 8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03010" cy="4827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728345</wp:posOffset>
                </wp:positionH>
                <wp:positionV relativeFrom="paragraph">
                  <wp:posOffset>114300</wp:posOffset>
                </wp:positionV>
                <wp:extent cx="1593850" cy="222250"/>
                <wp:effectExtent l="0" t="0" r="0" b="0"/>
                <wp:wrapNone/>
                <wp:docPr id="10" name="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3850" cy="2222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A00727B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Портреты авторов: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0" o:spid="_x0000_s1026" o:spt="202" type="#_x0000_t202" style="position:absolute;left:0pt;margin-left:57.35pt;margin-top:9pt;height:17.5pt;width:125.5pt;mso-position-horizontal-relative:page;z-index:251661312;mso-width-relative:page;mso-height-relative:page;" filled="f" stroked="f" coordsize="21600,21600" o:gfxdata="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MMEBwDYAAAACQEAAA8AAAAA&#10;AAAAAQAgAAAAIgAAAGRycy9kb3ducmV2LnhtbFBLAQIUABQAAAAIAIdO4kCH3yJ+ogEAAGYDAAAO&#10;AAAAAAAAAAEAIAAAACc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A00727B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Портреты авторов: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731520</wp:posOffset>
                </wp:positionH>
                <wp:positionV relativeFrom="paragraph">
                  <wp:posOffset>5411470</wp:posOffset>
                </wp:positionV>
                <wp:extent cx="572770" cy="216535"/>
                <wp:effectExtent l="0" t="0" r="0" b="0"/>
                <wp:wrapNone/>
                <wp:docPr id="12" name="Shap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260D702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Ответ: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2" o:spid="_x0000_s1026" o:spt="202" type="#_x0000_t202" style="position:absolute;left:0pt;margin-left:57.6pt;margin-top:426.1pt;height:17.05pt;width:45.1pt;mso-position-horizontal-relative:page;z-index:251661312;mso-width-relative:page;mso-height-relative:page;" filled="f" stroked="f" coordsize="21600,21600" o:gfxdata="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YTpLFNkAAAALAQAADwAA&#10;AAAAAAABACAAAAAiAAAAZHJzL2Rvd25yZXYueG1sUEsBAhQAFAAAAAgAh07iQLG7aJOjAQAAZQMA&#10;AA4AAAAAAAAAAQAgAAAAKA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260D702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Ответ: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5274310" distB="220345" distL="0" distR="0" simplePos="0" relativeHeight="251660288" behindDoc="0" locked="0" layoutInCell="1" allowOverlap="1">
                <wp:simplePos x="0" y="0"/>
                <wp:positionH relativeFrom="page">
                  <wp:posOffset>1459865</wp:posOffset>
                </wp:positionH>
                <wp:positionV relativeFrom="paragraph">
                  <wp:posOffset>5274310</wp:posOffset>
                </wp:positionV>
                <wp:extent cx="1447800" cy="219710"/>
                <wp:effectExtent l="0" t="0" r="0" b="0"/>
                <wp:wrapTopAndBottom/>
                <wp:docPr id="14" name="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2197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Style w:val="3"/>
                              <w:tblW w:w="0" w:type="auto"/>
                              <w:tblInd w:w="0" w:type="dxa"/>
                              <w:tblLayout w:type="fixed"/>
                              <w:tblCellMar>
                                <w:top w:w="0" w:type="dxa"/>
                                <w:left w:w="10" w:type="dxa"/>
                                <w:bottom w:w="0" w:type="dxa"/>
                                <w:right w:w="10" w:type="dxa"/>
                              </w:tblCellMar>
                            </w:tblPr>
                            <w:tblGrid>
                              <w:gridCol w:w="456"/>
                              <w:gridCol w:w="456"/>
                              <w:gridCol w:w="451"/>
                              <w:gridCol w:w="456"/>
                              <w:gridCol w:w="461"/>
                            </w:tblGrid>
                            <w:tr w14:paraId="49837CAB">
                              <w:tblPrEx>
                                <w:tblCellMar>
                                  <w:top w:w="0" w:type="dxa"/>
                                  <w:left w:w="10" w:type="dxa"/>
                                  <w:bottom w:w="0" w:type="dxa"/>
                                  <w:right w:w="10" w:type="dxa"/>
                                </w:tblCellMar>
                              </w:tblPrEx>
                              <w:trPr>
                                <w:trHeight w:val="346" w:hRule="exact"/>
                                <w:tblHeader/>
                              </w:trPr>
                              <w:tc>
                                <w:tcPr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14:paraId="60119964">
                                  <w:pPr>
                                    <w:pStyle w:val="7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hd w:val="clear" w:color="auto" w:fill="auto"/>
                                      <w:lang w:val="ru-RU" w:eastAsia="ru-RU" w:bidi="ru-RU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14:paraId="17DDA395">
                                  <w:pPr>
                                    <w:pStyle w:val="7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hd w:val="clear" w:color="auto" w:fill="auto"/>
                                      <w:lang w:val="ru-RU" w:eastAsia="ru-RU" w:bidi="ru-RU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14:paraId="70823368">
                                  <w:pPr>
                                    <w:pStyle w:val="7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hd w:val="clear" w:color="auto" w:fill="auto"/>
                                      <w:lang w:val="ru-RU" w:eastAsia="ru-RU" w:bidi="ru-RU"/>
                                    </w:rP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14:paraId="6EAC2C53">
                                  <w:pPr>
                                    <w:pStyle w:val="7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hd w:val="clear" w:color="auto" w:fill="auto"/>
                                      <w:lang w:val="ru-RU" w:eastAsia="ru-RU" w:bidi="ru-RU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14:paraId="661FB1FA">
                                  <w:pPr>
                                    <w:pStyle w:val="7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color w:val="000000"/>
                                      <w:spacing w:val="0"/>
                                      <w:w w:val="100"/>
                                      <w:position w:val="0"/>
                                      <w:shd w:val="clear" w:color="auto" w:fill="auto"/>
                                      <w:lang w:val="ru-RU" w:eastAsia="ru-RU" w:bidi="ru-RU"/>
                                    </w:rPr>
                                    <w:t>Д</w:t>
                                  </w:r>
                                </w:p>
                              </w:tc>
                            </w:tr>
                          </w:tbl>
                          <w:p w14:paraId="0B31F30B">
                            <w:pPr>
                              <w:widowControl w:val="0"/>
                              <w:spacing w:line="1" w:lineRule="exact"/>
                            </w:pP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4" o:spid="_x0000_s1026" o:spt="202" type="#_x0000_t202" style="position:absolute;left:0pt;margin-left:114.95pt;margin-top:415.3pt;height:17.3pt;width:114pt;mso-position-horizontal-relative:page;mso-wrap-distance-bottom:17.35pt;mso-wrap-distance-top:415.3pt;z-index:251660288;mso-width-relative:page;mso-height-relative:page;" filled="f" stroked="f" coordsize="21600,21600" o:gfxdata="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JY8oN2QAAAAsBAAAP&#10;AAAAAAAAAAEAIAAAACIAAABkcnMvZG93bnJldi54bWxQSwECFAAUAAAACACHTuJANsHDdqUBAABm&#10;AwAADgAAAAAAAAABACAAAAAo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3"/>
                        <w:tblW w:w="0" w:type="auto"/>
                        <w:tblInd w:w="0" w:type="dxa"/>
                        <w:tblLayout w:type="fixed"/>
                        <w:tblCellMar>
                          <w:top w:w="0" w:type="dxa"/>
                          <w:left w:w="10" w:type="dxa"/>
                          <w:bottom w:w="0" w:type="dxa"/>
                          <w:right w:w="10" w:type="dxa"/>
                        </w:tblCellMar>
                      </w:tblPr>
                      <w:tblGrid>
                        <w:gridCol w:w="456"/>
                        <w:gridCol w:w="456"/>
                        <w:gridCol w:w="451"/>
                        <w:gridCol w:w="456"/>
                        <w:gridCol w:w="461"/>
                      </w:tblGrid>
                      <w:tr w14:paraId="49837CAB">
                        <w:tblPrEx>
                          <w:tblCellMar>
                            <w:top w:w="0" w:type="dxa"/>
                            <w:left w:w="10" w:type="dxa"/>
                            <w:bottom w:w="0" w:type="dxa"/>
                            <w:right w:w="10" w:type="dxa"/>
                          </w:tblCellMar>
                        </w:tblPrEx>
                        <w:trPr>
                          <w:trHeight w:val="346" w:hRule="exact"/>
                          <w:tblHeader/>
                        </w:trPr>
                        <w:tc>
                          <w:tcPr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</w:tcBorders>
                            <w:shd w:val="clear" w:color="auto" w:fill="auto"/>
                            <w:vAlign w:val="bottom"/>
                          </w:tcPr>
                          <w:p w14:paraId="60119964">
                            <w:pPr>
                              <w:pStyle w:val="7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</w:tcBorders>
                            <w:shd w:val="clear" w:color="auto" w:fill="auto"/>
                            <w:vAlign w:val="bottom"/>
                          </w:tcPr>
                          <w:p w14:paraId="17DDA395">
                            <w:pPr>
                              <w:pStyle w:val="7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</w:tcBorders>
                            <w:shd w:val="clear" w:color="auto" w:fill="auto"/>
                            <w:vAlign w:val="bottom"/>
                          </w:tcPr>
                          <w:p w14:paraId="70823368">
                            <w:pPr>
                              <w:pStyle w:val="7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В</w:t>
                            </w:r>
                          </w:p>
                        </w:tc>
                        <w:tc>
                          <w:tcPr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</w:tcBorders>
                            <w:shd w:val="clear" w:color="auto" w:fill="auto"/>
                            <w:vAlign w:val="bottom"/>
                          </w:tcPr>
                          <w:p w14:paraId="6EAC2C53">
                            <w:pPr>
                              <w:pStyle w:val="7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auto"/>
                            <w:vAlign w:val="bottom"/>
                          </w:tcPr>
                          <w:p w14:paraId="661FB1FA">
                            <w:pPr>
                              <w:pStyle w:val="7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Д</w:t>
                            </w:r>
                          </w:p>
                        </w:tc>
                      </w:tr>
                    </w:tbl>
                    <w:p w14:paraId="0B31F30B">
                      <w:pPr>
                        <w:widowControl w:val="0"/>
                        <w:spacing w:line="1" w:lineRule="exact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1563370</wp:posOffset>
                </wp:positionH>
                <wp:positionV relativeFrom="paragraph">
                  <wp:posOffset>5496560</wp:posOffset>
                </wp:positionV>
                <wp:extent cx="100330" cy="216535"/>
                <wp:effectExtent l="0" t="0" r="0" b="0"/>
                <wp:wrapNone/>
                <wp:docPr id="16" name="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330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0077AD5">
                            <w:pPr>
                              <w:pStyle w:val="9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1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6" o:spid="_x0000_s1026" o:spt="202" type="#_x0000_t202" style="position:absolute;left:0pt;margin-left:123.1pt;margin-top:432.8pt;height:17.05pt;width:7.9pt;mso-position-horizontal-relative:page;z-index:251661312;mso-width-relative:page;mso-height-relative:page;" filled="f" stroked="f" coordsize="21600,21600" o:gfxdata="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a8WHy2QAAAAsBAAAPAAAA&#10;AAAAAAEAIAAAACIAAABkcnMvZG93bnJldi54bWxQSwECFAAUAAAACACHTuJAIH2OB6IBAABl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0077AD5">
                      <w:pPr>
                        <w:pStyle w:val="9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1840865</wp:posOffset>
                </wp:positionH>
                <wp:positionV relativeFrom="paragraph">
                  <wp:posOffset>5496560</wp:posOffset>
                </wp:positionV>
                <wp:extent cx="113030" cy="216535"/>
                <wp:effectExtent l="0" t="0" r="0" b="0"/>
                <wp:wrapNone/>
                <wp:docPr id="18" name="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030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87F2A3">
                            <w:pPr>
                              <w:pStyle w:val="9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3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8" o:spid="_x0000_s1026" o:spt="202" type="#_x0000_t202" style="position:absolute;left:0pt;margin-left:144.95pt;margin-top:432.8pt;height:17.05pt;width:8.9pt;mso-position-horizontal-relative:page;z-index:251661312;mso-width-relative:page;mso-height-relative:page;" filled="f" stroked="f" coordsize="21600,21600" o:gfxdata="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M9VdddoAAAALAQAADwAA&#10;AAAAAAABACAAAAAiAAAAZHJzL2Rvd25yZXYueG1sUEsBAhQAFAAAAAgAh07iQDe4jzKiAQAAZQ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E87F2A3">
                      <w:pPr>
                        <w:pStyle w:val="9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2411095</wp:posOffset>
                </wp:positionH>
                <wp:positionV relativeFrom="paragraph">
                  <wp:posOffset>5496560</wp:posOffset>
                </wp:positionV>
                <wp:extent cx="115570" cy="216535"/>
                <wp:effectExtent l="0" t="0" r="0" b="0"/>
                <wp:wrapNone/>
                <wp:docPr id="20" name="Shap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570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16DE0BF">
                            <w:pPr>
                              <w:pStyle w:val="9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2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0" o:spid="_x0000_s1026" o:spt="202" type="#_x0000_t202" style="position:absolute;left:0pt;margin-left:189.85pt;margin-top:432.8pt;height:17.05pt;width:9.1pt;mso-position-horizontal-relative:page;z-index:251661312;mso-width-relative:page;mso-height-relative:page;" filled="f" stroked="f" coordsize="21600,21600" o:gfxdata="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C4iB49kAAAALAQAADwAA&#10;AAAAAAABACAAAAAiAAAAZHJzL2Rvd25yZXYueG1sUEsBAhQAFAAAAAgAh07iQP6OGiOjAQAAZQMA&#10;AA4AAAAAAAAAAQAgAAAAKA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416DE0BF">
                      <w:pPr>
                        <w:pStyle w:val="9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2700655</wp:posOffset>
                </wp:positionH>
                <wp:positionV relativeFrom="paragraph">
                  <wp:posOffset>5496560</wp:posOffset>
                </wp:positionV>
                <wp:extent cx="115570" cy="216535"/>
                <wp:effectExtent l="0" t="0" r="0" b="0"/>
                <wp:wrapNone/>
                <wp:docPr id="22" name="Shap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570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7614D83">
                            <w:pPr>
                              <w:pStyle w:val="9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4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2" o:spid="_x0000_s1026" o:spt="202" type="#_x0000_t202" style="position:absolute;left:0pt;margin-left:212.65pt;margin-top:432.8pt;height:17.05pt;width:9.1pt;mso-position-horizontal-relative:page;z-index:251661312;mso-width-relative:page;mso-height-relative:page;" filled="f" stroked="f" coordsize="21600,21600" o:gfxdata="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fZdBFNsAAAALAQAA&#10;DwAAAAAAAAABACAAAAAiAAAAZHJzL2Rvd25yZXYueG1sUEsBAhQAFAAAAAgAh07iQNMH7QakAQAA&#10;ZQMAAA4AAAAAAAAAAQAgAAAAKgEAAGRycy9lMm9Eb2MueG1sUEsFBgAAAAAGAAYAWQEAAEA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7614D83">
                      <w:pPr>
                        <w:pStyle w:val="9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2130425</wp:posOffset>
                </wp:positionH>
                <wp:positionV relativeFrom="paragraph">
                  <wp:posOffset>5496560</wp:posOffset>
                </wp:positionV>
                <wp:extent cx="109855" cy="216535"/>
                <wp:effectExtent l="0" t="0" r="0" b="0"/>
                <wp:wrapNone/>
                <wp:docPr id="24" name="Shap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855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DDC7203">
                            <w:pPr>
                              <w:pStyle w:val="9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5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4" o:spid="_x0000_s1026" o:spt="202" type="#_x0000_t202" style="position:absolute;left:0pt;margin-left:167.75pt;margin-top:432.8pt;height:17.05pt;width:8.65pt;mso-position-horizontal-relative:page;z-index:251661312;mso-width-relative:page;mso-height-relative:page;" filled="f" stroked="f" coordsize="21600,21600" o:gfxdata="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66RDldoAAAALAQAA&#10;DwAAAAAAAAABACAAAAAiAAAAZHJzL2Rvd25yZXYueG1sUEsBAhQAFAAAAAgAh07iQKNknQClAQAA&#10;ZQMAAA4AAAAAAAAAAQAgAAAAKQEAAGRycy9lMm9Eb2MueG1sUEsFBgAAAAAGAAYAWQEAAEA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DDC7203">
                      <w:pPr>
                        <w:pStyle w:val="9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14:paraId="79C32332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sectPr>
          <w:footnotePr>
            <w:numFmt w:val="decimal"/>
          </w:footnotePr>
          <w:type w:val="continuous"/>
          <w:pgSz w:w="11900" w:h="16840"/>
          <w:pgMar w:top="1412" w:right="1105" w:bottom="1412" w:left="1100" w:header="0" w:footer="3" w:gutter="0"/>
          <w:cols w:space="720" w:num="1"/>
          <w:rtlGutter w:val="0"/>
          <w:docGrid w:linePitch="360" w:charSpace="0"/>
        </w:sectPr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Критерии оценки: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за каждое верное соответствие - 1 балл. Всего 5 баллов.</w:t>
      </w:r>
    </w:p>
    <w:p w14:paraId="378E2B0A">
      <w:pPr>
        <w:pStyle w:val="11"/>
        <w:keepNext w:val="0"/>
        <w:keepLines w:val="0"/>
        <w:widowControl w:val="0"/>
        <w:shd w:val="clear" w:color="auto" w:fill="auto"/>
        <w:bidi w:val="0"/>
        <w:spacing w:before="12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12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13.</w:t>
      </w:r>
    </w:p>
    <w:p w14:paraId="274CE149">
      <w:pPr>
        <w:pStyle w:val="11"/>
        <w:keepNext w:val="0"/>
        <w:keepLines w:val="0"/>
        <w:widowControl w:val="0"/>
        <w:numPr>
          <w:ilvl w:val="0"/>
          <w:numId w:val="6"/>
        </w:numPr>
        <w:shd w:val="clear" w:color="auto" w:fill="auto"/>
        <w:tabs>
          <w:tab w:val="left" w:pos="526"/>
        </w:tabs>
        <w:bidi w:val="0"/>
        <w:spacing w:before="0" w:after="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Кому из перечисленных отечественных писателей принадлежат все следующие произведения?</w:t>
      </w:r>
    </w:p>
    <w:p w14:paraId="17C68707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«Штосс», «Дума», «Вадим», «Кинжал»</w:t>
      </w:r>
    </w:p>
    <w:p w14:paraId="4B644A45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Выберите правильный ответ.</w:t>
      </w:r>
    </w:p>
    <w:p w14:paraId="7E005D2E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Н.В. Гоголь</w:t>
      </w:r>
    </w:p>
    <w:p w14:paraId="447C19A3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Н.М. Карамзин</w:t>
      </w:r>
    </w:p>
    <w:p w14:paraId="68470EAC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М.Ю. Лермонтов</w:t>
      </w:r>
    </w:p>
    <w:p w14:paraId="2BF4157B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Г.Р. Державин</w:t>
      </w:r>
    </w:p>
    <w:p w14:paraId="73E6B705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В.А. Жуковский</w:t>
      </w:r>
    </w:p>
    <w:p w14:paraId="7745E0D9">
      <w:pPr>
        <w:pStyle w:val="11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В.</w:t>
      </w:r>
    </w:p>
    <w:p w14:paraId="3C5FECB9">
      <w:pPr>
        <w:pStyle w:val="11"/>
        <w:keepNext w:val="0"/>
        <w:keepLines w:val="0"/>
        <w:widowControl w:val="0"/>
        <w:numPr>
          <w:ilvl w:val="0"/>
          <w:numId w:val="6"/>
        </w:numPr>
        <w:shd w:val="clear" w:color="auto" w:fill="auto"/>
        <w:tabs>
          <w:tab w:val="left" w:pos="519"/>
          <w:tab w:val="left" w:pos="54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[3 балла] Какие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три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факта биографии этого писателя соответствуют</w:t>
      </w:r>
    </w:p>
    <w:p w14:paraId="228EB8AC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действительности?</w:t>
      </w:r>
    </w:p>
    <w:p w14:paraId="5EB0668F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был писателем-сентименталистом</w:t>
      </w:r>
    </w:p>
    <w:p w14:paraId="4EEB1BEF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служил чиновником</w:t>
      </w:r>
    </w:p>
    <w:p w14:paraId="6EA08E7A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никогда не был женат</w:t>
      </w:r>
    </w:p>
    <w:p w14:paraId="2EC948AD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погиб в результате дуэли</w:t>
      </w:r>
    </w:p>
    <w:p w14:paraId="4CA69304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бывал на Кавказе</w:t>
      </w:r>
    </w:p>
    <w:p w14:paraId="4CD8BEE9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В, Г, Д. За каждый верный выбор - 1 балл. Более 3-х ответов - 0 баллов.</w:t>
      </w:r>
    </w:p>
    <w:p w14:paraId="110E3978">
      <w:pPr>
        <w:pStyle w:val="11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Всего 3 балла.</w:t>
      </w:r>
    </w:p>
    <w:p w14:paraId="23135CD2">
      <w:pPr>
        <w:pStyle w:val="11"/>
        <w:keepNext w:val="0"/>
        <w:keepLines w:val="0"/>
        <w:widowControl w:val="0"/>
        <w:numPr>
          <w:ilvl w:val="0"/>
          <w:numId w:val="6"/>
        </w:numPr>
        <w:shd w:val="clear" w:color="auto" w:fill="auto"/>
        <w:tabs>
          <w:tab w:val="left" w:pos="526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Кому из перечисленных зарубежных писателей принадлежат все следующие произведения?</w:t>
      </w:r>
    </w:p>
    <w:p w14:paraId="1976113D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«Наш общий друг», «Большие надежды», «Колокола», «Лавка древностей»</w:t>
      </w:r>
    </w:p>
    <w:p w14:paraId="064314E0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Выберите правильный ответ.</w:t>
      </w:r>
    </w:p>
    <w:p w14:paraId="290899DE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А. Дюма</w:t>
      </w:r>
    </w:p>
    <w:p w14:paraId="0C181339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Ч. Диккенс</w:t>
      </w:r>
    </w:p>
    <w:p w14:paraId="793F5DD4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Стендаль</w:t>
      </w:r>
    </w:p>
    <w:p w14:paraId="612AAC32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О. Уайльд</w:t>
      </w:r>
    </w:p>
    <w:p w14:paraId="27FEAAA1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Ф. Купер</w:t>
      </w:r>
    </w:p>
    <w:p w14:paraId="0FE0C6DD">
      <w:pPr>
        <w:pStyle w:val="11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Б.</w:t>
      </w:r>
    </w:p>
    <w:p w14:paraId="03F5D925">
      <w:pPr>
        <w:pStyle w:val="11"/>
        <w:keepNext w:val="0"/>
        <w:keepLines w:val="0"/>
        <w:widowControl w:val="0"/>
        <w:numPr>
          <w:ilvl w:val="0"/>
          <w:numId w:val="6"/>
        </w:numPr>
        <w:shd w:val="clear" w:color="auto" w:fill="auto"/>
        <w:tabs>
          <w:tab w:val="left" w:pos="519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[2 балла] В каких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двух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из нижеперечисленных произведений присутствует мотив обретения свободы?</w:t>
      </w:r>
    </w:p>
    <w:p w14:paraId="1FDF4D9D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«Мцыри» М.Ю. Лермонтова</w:t>
      </w:r>
    </w:p>
    <w:p w14:paraId="5CF69F64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«Бедная Лиза» Н.М. Карамзина</w:t>
      </w:r>
    </w:p>
    <w:p w14:paraId="242CBCCC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«Тарас Бульба» Н.В. Гоголя</w:t>
      </w:r>
    </w:p>
    <w:p w14:paraId="66FEBCD5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«Цыганы» А.С. Пушкина</w:t>
      </w:r>
    </w:p>
    <w:p w14:paraId="1CD5838D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«Лесной Царь» В.А. Жуковского</w:t>
      </w:r>
    </w:p>
    <w:p w14:paraId="4AA9BABF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А, Г. За каждое верный выбор - 1 балл. Более 2-х ответов - 0 баллов.</w:t>
      </w:r>
    </w:p>
    <w:p w14:paraId="40191453">
      <w:pPr>
        <w:pStyle w:val="11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Всего 2 балла.</w:t>
      </w:r>
    </w:p>
    <w:p w14:paraId="65B3EC42">
      <w:pPr>
        <w:pStyle w:val="11"/>
        <w:keepNext w:val="0"/>
        <w:keepLines w:val="0"/>
        <w:widowControl w:val="0"/>
        <w:numPr>
          <w:ilvl w:val="0"/>
          <w:numId w:val="6"/>
        </w:numPr>
        <w:shd w:val="clear" w:color="auto" w:fill="auto"/>
        <w:tabs>
          <w:tab w:val="left" w:pos="531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[2 балла] Что объединяет перечисленные ниже произведения? Выберите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 xml:space="preserve">два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правильных ответа.</w:t>
      </w:r>
    </w:p>
    <w:p w14:paraId="6F697C58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«Маскарад», «Рюи Блаз», «Борис Годунов»</w:t>
      </w:r>
    </w:p>
    <w:p w14:paraId="59E99358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Выберите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два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правильных ответа.</w:t>
      </w:r>
    </w:p>
    <w:p w14:paraId="11C88EBA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драмы</w:t>
      </w:r>
    </w:p>
    <w:p w14:paraId="52B38F23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прозаическая форма</w:t>
      </w:r>
    </w:p>
    <w:p w14:paraId="6F7384AD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в основе сюжета - исторические события</w:t>
      </w:r>
    </w:p>
    <w:p w14:paraId="5410C85F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принадлежат русской литературе</w:t>
      </w:r>
    </w:p>
    <w:p w14:paraId="19250361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сюжет строится на любовном конфликте</w:t>
      </w:r>
    </w:p>
    <w:p w14:paraId="5DC773AC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Е) относятся к эпохе Романтизма</w:t>
      </w:r>
    </w:p>
    <w:p w14:paraId="33DFBBF6">
      <w:pPr>
        <w:pStyle w:val="11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А, Е. За каждое верный выбор - 1 балл. Более 2-х ответов - 0 баллов. Всего 2 балла.</w:t>
      </w:r>
    </w:p>
    <w:p w14:paraId="438A565E">
      <w:pPr>
        <w:pStyle w:val="11"/>
        <w:keepNext w:val="0"/>
        <w:keepLines w:val="0"/>
        <w:widowControl w:val="0"/>
        <w:numPr>
          <w:ilvl w:val="0"/>
          <w:numId w:val="6"/>
        </w:numPr>
        <w:shd w:val="clear" w:color="auto" w:fill="auto"/>
        <w:tabs>
          <w:tab w:val="left" w:pos="514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Что объединяет этих писателей?</w:t>
      </w:r>
    </w:p>
    <w:p w14:paraId="7159A355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К.Ф. Рылеев и Д.Г.Н. Байрон</w:t>
      </w:r>
    </w:p>
    <w:p w14:paraId="7824748A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Выберите правильный ответ.</w:t>
      </w:r>
    </w:p>
    <w:p w14:paraId="69FB3609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были казнены</w:t>
      </w:r>
    </w:p>
    <w:p w14:paraId="028DCD65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писали романтические поэмы</w:t>
      </w:r>
    </w:p>
    <w:p w14:paraId="18737DB2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жили в Италии</w:t>
      </w:r>
    </w:p>
    <w:p w14:paraId="073EDB8F">
      <w:pPr>
        <w:pStyle w:val="11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Б.</w:t>
      </w:r>
    </w:p>
    <w:p w14:paraId="56DFEB62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18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27.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[10 баллов]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Прочитайте стихотворение, ответьте на вопросы.</w:t>
      </w:r>
    </w:p>
    <w:p w14:paraId="73BBD398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Ф.И. Тютчев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1803-1873)</w:t>
      </w:r>
    </w:p>
    <w:p w14:paraId="095A3749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14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Бессонница</w:t>
      </w:r>
    </w:p>
    <w:p w14:paraId="44F6D01A">
      <w:pPr>
        <w:pStyle w:val="11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1092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Часов однообразный бой,</w:t>
      </w:r>
    </w:p>
    <w:p w14:paraId="1B5A845A">
      <w:pPr>
        <w:pStyle w:val="11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1092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Томительная ночи повесть!</w:t>
      </w:r>
    </w:p>
    <w:p w14:paraId="562972C7">
      <w:pPr>
        <w:pStyle w:val="11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1092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Язык для всех равно чужой</w:t>
      </w:r>
    </w:p>
    <w:p w14:paraId="732A592C">
      <w:pPr>
        <w:pStyle w:val="11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1092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внятный каждому, как совесть!</w:t>
      </w:r>
    </w:p>
    <w:p w14:paraId="7DC1841A">
      <w:pPr>
        <w:pStyle w:val="11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1092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Кто без тоски внимал из нас,</w:t>
      </w:r>
    </w:p>
    <w:p w14:paraId="3A3BAE9C">
      <w:pPr>
        <w:pStyle w:val="11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1092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Среди всемирного молчанья,</w:t>
      </w:r>
    </w:p>
    <w:p w14:paraId="5E3CD8FD">
      <w:pPr>
        <w:pStyle w:val="11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1092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Глухие времени стенанья,</w:t>
      </w:r>
    </w:p>
    <w:p w14:paraId="28D2192C">
      <w:pPr>
        <w:pStyle w:val="11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1092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Пророчески-прощальный глас?</w:t>
      </w:r>
    </w:p>
    <w:p w14:paraId="434F3A5B">
      <w:pPr>
        <w:pStyle w:val="11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1092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Нам мнится: мир осиротелый</w:t>
      </w:r>
    </w:p>
    <w:p w14:paraId="243CCDD1">
      <w:pPr>
        <w:pStyle w:val="11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1231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Неотразимый Рок настиг -</w:t>
      </w:r>
    </w:p>
    <w:p w14:paraId="7C44BC95">
      <w:pPr>
        <w:pStyle w:val="11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1231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мы, в борьбе, природой целой</w:t>
      </w:r>
    </w:p>
    <w:p w14:paraId="0105B51E">
      <w:pPr>
        <w:pStyle w:val="11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1231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Покинуты на нас самих.</w:t>
      </w:r>
    </w:p>
    <w:p w14:paraId="612D388C">
      <w:pPr>
        <w:pStyle w:val="11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1231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наша жизнь стоит пред нами,</w:t>
      </w:r>
    </w:p>
    <w:p w14:paraId="47CCF29F">
      <w:pPr>
        <w:pStyle w:val="11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1231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Как призрак на краю земли,</w:t>
      </w:r>
    </w:p>
    <w:p w14:paraId="5BFCF635">
      <w:pPr>
        <w:pStyle w:val="11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1231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с нашим веком и друзьями</w:t>
      </w:r>
    </w:p>
    <w:p w14:paraId="37277D7C">
      <w:pPr>
        <w:pStyle w:val="11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1231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Бледнеет в сумрачной дали...</w:t>
      </w:r>
    </w:p>
    <w:p w14:paraId="3B26534A">
      <w:pPr>
        <w:pStyle w:val="11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1231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новое, младое племя</w:t>
      </w:r>
    </w:p>
    <w:p w14:paraId="1837324E">
      <w:pPr>
        <w:pStyle w:val="11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1231"/>
        </w:tabs>
        <w:bidi w:val="0"/>
        <w:spacing w:before="0" w:after="0" w:line="240" w:lineRule="auto"/>
        <w:ind w:left="0" w:right="0" w:firstLine="580"/>
        <w:jc w:val="both"/>
        <w:sectPr>
          <w:footnotePr>
            <w:numFmt w:val="decimal"/>
          </w:footnotePr>
          <w:pgSz w:w="11900" w:h="16840"/>
          <w:pgMar w:top="1580" w:right="1100" w:bottom="1498" w:left="1098" w:header="0" w:footer="3" w:gutter="0"/>
          <w:cols w:space="720" w:num="1"/>
          <w:rtlGutter w:val="0"/>
          <w:docGrid w:linePitch="360" w:charSpace="0"/>
        </w:sectPr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Меж тем на солнце расцвело,</w:t>
      </w:r>
    </w:p>
    <w:p w14:paraId="59C80662">
      <w:pPr>
        <w:pStyle w:val="1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Всероссийская олимпиада школьников. Литература. 2024-2025 учебный год.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br w:type="textWrapping"/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Школьный этап. 10 класс</w:t>
      </w:r>
    </w:p>
    <w:p w14:paraId="6B957DCC">
      <w:pPr>
        <w:pStyle w:val="11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1231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 нас, друзья, и наше время</w:t>
      </w:r>
    </w:p>
    <w:p w14:paraId="351F7529">
      <w:pPr>
        <w:pStyle w:val="11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1231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Давно забвеньем занесло!</w:t>
      </w:r>
    </w:p>
    <w:p w14:paraId="023226B1">
      <w:pPr>
        <w:pStyle w:val="11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1231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Лишь изредка, обряд печальный</w:t>
      </w:r>
    </w:p>
    <w:p w14:paraId="28AFCC54">
      <w:pPr>
        <w:pStyle w:val="11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1231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Свершая в полуночный час,</w:t>
      </w:r>
    </w:p>
    <w:p w14:paraId="2C3F24A4">
      <w:pPr>
        <w:pStyle w:val="11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1231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Металла голос погребальный</w:t>
      </w:r>
    </w:p>
    <w:p w14:paraId="20DA89F1">
      <w:pPr>
        <w:pStyle w:val="11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1231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Порой оплакивает нас!</w:t>
      </w:r>
    </w:p>
    <w:p w14:paraId="5F62A94D">
      <w:pPr>
        <w:pStyle w:val="11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(1829)</w:t>
      </w:r>
    </w:p>
    <w:p w14:paraId="78DA7112">
      <w:pPr>
        <w:pStyle w:val="11"/>
        <w:keepNext w:val="0"/>
        <w:keepLines w:val="0"/>
        <w:widowControl w:val="0"/>
        <w:numPr>
          <w:ilvl w:val="0"/>
          <w:numId w:val="6"/>
        </w:numPr>
        <w:shd w:val="clear" w:color="auto" w:fill="auto"/>
        <w:tabs>
          <w:tab w:val="left" w:pos="52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Укажите стихотворный размер.</w:t>
      </w:r>
    </w:p>
    <w:p w14:paraId="5E4F8A0A">
      <w:pPr>
        <w:pStyle w:val="11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ямб.</w:t>
      </w:r>
    </w:p>
    <w:p w14:paraId="57416DAF">
      <w:pPr>
        <w:pStyle w:val="11"/>
        <w:keepNext w:val="0"/>
        <w:keepLines w:val="0"/>
        <w:widowControl w:val="0"/>
        <w:numPr>
          <w:ilvl w:val="0"/>
          <w:numId w:val="6"/>
        </w:numPr>
        <w:shd w:val="clear" w:color="auto" w:fill="auto"/>
        <w:tabs>
          <w:tab w:val="left" w:pos="52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Укажите правильные варианты из предложенных.</w:t>
      </w:r>
    </w:p>
    <w:p w14:paraId="76D455B9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Рифмовка в стихотворении</w:t>
      </w:r>
    </w:p>
    <w:p w14:paraId="0D264855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перекрёстная</w:t>
      </w:r>
    </w:p>
    <w:p w14:paraId="6D5FA494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кольцевая</w:t>
      </w:r>
    </w:p>
    <w:p w14:paraId="7191A6FA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парная</w:t>
      </w:r>
    </w:p>
    <w:p w14:paraId="377FD3D5">
      <w:pPr>
        <w:pStyle w:val="11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А, Б. За точное совпадение с ответом - 1 балл</w:t>
      </w:r>
    </w:p>
    <w:p w14:paraId="37C79F7C">
      <w:pPr>
        <w:pStyle w:val="11"/>
        <w:keepNext w:val="0"/>
        <w:keepLines w:val="0"/>
        <w:widowControl w:val="0"/>
        <w:numPr>
          <w:ilvl w:val="0"/>
          <w:numId w:val="6"/>
        </w:numPr>
        <w:shd w:val="clear" w:color="auto" w:fill="auto"/>
        <w:tabs>
          <w:tab w:val="left" w:pos="536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Какое значение у метафоры в строке 2?</w:t>
      </w:r>
    </w:p>
    <w:p w14:paraId="501B375B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чтение книги</w:t>
      </w:r>
    </w:p>
    <w:p w14:paraId="73F9725A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звук часов</w:t>
      </w:r>
    </w:p>
    <w:p w14:paraId="7C56CF37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сочинение повести</w:t>
      </w:r>
    </w:p>
    <w:p w14:paraId="44C9D5DC">
      <w:pPr>
        <w:pStyle w:val="11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Б.</w:t>
      </w:r>
    </w:p>
    <w:p w14:paraId="42CDC929">
      <w:pPr>
        <w:pStyle w:val="11"/>
        <w:keepNext w:val="0"/>
        <w:keepLines w:val="0"/>
        <w:widowControl w:val="0"/>
        <w:numPr>
          <w:ilvl w:val="0"/>
          <w:numId w:val="6"/>
        </w:numPr>
        <w:shd w:val="clear" w:color="auto" w:fill="auto"/>
        <w:tabs>
          <w:tab w:val="left" w:pos="536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Укажите строки с неточной рифмой.</w:t>
      </w:r>
    </w:p>
    <w:p w14:paraId="25FDE085">
      <w:pPr>
        <w:pStyle w:val="11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10, 12.</w:t>
      </w:r>
    </w:p>
    <w:p w14:paraId="676EA2C3">
      <w:pPr>
        <w:pStyle w:val="11"/>
        <w:keepNext w:val="0"/>
        <w:keepLines w:val="0"/>
        <w:widowControl w:val="0"/>
        <w:numPr>
          <w:ilvl w:val="0"/>
          <w:numId w:val="6"/>
        </w:numPr>
        <w:shd w:val="clear" w:color="auto" w:fill="auto"/>
        <w:tabs>
          <w:tab w:val="left" w:pos="536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Укажите строки, в которых есть сравнение.</w:t>
      </w:r>
    </w:p>
    <w:p w14:paraId="79CFAC01">
      <w:pPr>
        <w:pStyle w:val="11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4, 14. За точное совпадение с ответом 1 балл</w:t>
      </w:r>
    </w:p>
    <w:p w14:paraId="2AFC5234">
      <w:pPr>
        <w:pStyle w:val="11"/>
        <w:keepNext w:val="0"/>
        <w:keepLines w:val="0"/>
        <w:widowControl w:val="0"/>
        <w:numPr>
          <w:ilvl w:val="0"/>
          <w:numId w:val="6"/>
        </w:numPr>
        <w:shd w:val="clear" w:color="auto" w:fill="auto"/>
        <w:tabs>
          <w:tab w:val="left" w:pos="536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Укажите номер строки, в которой есть метафора со значением «звук колокола».</w:t>
      </w:r>
    </w:p>
    <w:p w14:paraId="595005BA">
      <w:pPr>
        <w:pStyle w:val="11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23.</w:t>
      </w:r>
    </w:p>
    <w:p w14:paraId="037E5436">
      <w:pPr>
        <w:pStyle w:val="11"/>
        <w:keepNext w:val="0"/>
        <w:keepLines w:val="0"/>
        <w:widowControl w:val="0"/>
        <w:numPr>
          <w:ilvl w:val="0"/>
          <w:numId w:val="6"/>
        </w:numPr>
        <w:shd w:val="clear" w:color="auto" w:fill="auto"/>
        <w:tabs>
          <w:tab w:val="left" w:pos="531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Найдите эпитет в строках 13-16. Запишите его в той же форме, что и в тексте (одно слово). Ответ, записанный в другой форме, с ошибкой или опечаткой, засчитываться не будет.</w:t>
      </w:r>
    </w:p>
    <w:p w14:paraId="3470AE77">
      <w:pPr>
        <w:pStyle w:val="11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  <w:sectPr>
          <w:headerReference r:id="rId9" w:type="default"/>
          <w:footerReference r:id="rId10" w:type="default"/>
          <w:footnotePr>
            <w:numFmt w:val="decimal"/>
          </w:footnotePr>
          <w:pgSz w:w="11900" w:h="16840"/>
          <w:pgMar w:top="702" w:right="1100" w:bottom="928" w:left="1100" w:header="274" w:footer="3" w:gutter="0"/>
          <w:cols w:space="720" w:num="1"/>
          <w:rtlGutter w:val="0"/>
          <w:docGrid w:linePitch="360" w:charSpace="0"/>
        </w:sectPr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сумрачной.</w:t>
      </w:r>
    </w:p>
    <w:p w14:paraId="33E3179D">
      <w:pPr>
        <w:pStyle w:val="11"/>
        <w:keepNext w:val="0"/>
        <w:keepLines w:val="0"/>
        <w:widowControl w:val="0"/>
        <w:numPr>
          <w:ilvl w:val="0"/>
          <w:numId w:val="6"/>
        </w:numPr>
        <w:shd w:val="clear" w:color="auto" w:fill="auto"/>
        <w:tabs>
          <w:tab w:val="left" w:pos="526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Какой тип(-ы) рифмы используется(-ются) в данном стихотворении?</w:t>
      </w:r>
    </w:p>
    <w:p w14:paraId="35524908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Оценивается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полностью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верный ответ.</w:t>
      </w:r>
    </w:p>
    <w:p w14:paraId="45377139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мужская</w:t>
      </w:r>
    </w:p>
    <w:p w14:paraId="64AC03DB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женская</w:t>
      </w:r>
    </w:p>
    <w:p w14:paraId="11D0484F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дактилическая</w:t>
      </w:r>
    </w:p>
    <w:p w14:paraId="71200051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холостая</w:t>
      </w:r>
    </w:p>
    <w:p w14:paraId="40F7B18B">
      <w:pPr>
        <w:pStyle w:val="11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А, Б. За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полностью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верный ответ - 1 балл.</w:t>
      </w:r>
    </w:p>
    <w:p w14:paraId="1B8B4EC4">
      <w:pPr>
        <w:pStyle w:val="11"/>
        <w:keepNext w:val="0"/>
        <w:keepLines w:val="0"/>
        <w:widowControl w:val="0"/>
        <w:numPr>
          <w:ilvl w:val="0"/>
          <w:numId w:val="6"/>
        </w:numPr>
        <w:shd w:val="clear" w:color="auto" w:fill="auto"/>
        <w:tabs>
          <w:tab w:val="left" w:pos="531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[1 балл] Укажите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все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номера строк, образующих антитезу.</w:t>
      </w:r>
    </w:p>
    <w:p w14:paraId="7FA594C7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Оценивается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полностью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верный ответ.</w:t>
      </w:r>
    </w:p>
    <w:p w14:paraId="572975DE">
      <w:pPr>
        <w:pStyle w:val="11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17, 18, 19, 20.</w:t>
      </w:r>
    </w:p>
    <w:p w14:paraId="6C528188">
      <w:pPr>
        <w:pStyle w:val="11"/>
        <w:keepNext w:val="0"/>
        <w:keepLines w:val="0"/>
        <w:widowControl w:val="0"/>
        <w:numPr>
          <w:ilvl w:val="0"/>
          <w:numId w:val="6"/>
        </w:numPr>
        <w:shd w:val="clear" w:color="auto" w:fill="auto"/>
        <w:tabs>
          <w:tab w:val="left" w:pos="531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[1 балл] Какая фигура использована в строках 4, 11, 13, 15, 17? Ответьте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одним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словом в именительном падеже, единственном числе.</w:t>
      </w:r>
    </w:p>
    <w:p w14:paraId="5A12FB97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Ответ, написанный с ошибкой или опечаткой, засчитываться не будет.</w:t>
      </w:r>
    </w:p>
    <w:p w14:paraId="68033EA5">
      <w:pPr>
        <w:pStyle w:val="11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анафора.</w:t>
      </w:r>
    </w:p>
    <w:sectPr>
      <w:headerReference r:id="rId11" w:type="default"/>
      <w:footerReference r:id="rId12" w:type="default"/>
      <w:footnotePr>
        <w:numFmt w:val="decimal"/>
      </w:footnotePr>
      <w:pgSz w:w="11900" w:h="16840"/>
      <w:pgMar w:top="1580" w:right="1114" w:bottom="1580" w:left="1085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177861"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3718560</wp:posOffset>
              </wp:positionH>
              <wp:positionV relativeFrom="page">
                <wp:posOffset>10107930</wp:posOffset>
              </wp:positionV>
              <wp:extent cx="128270" cy="100330"/>
              <wp:effectExtent l="0" t="0" r="0" b="0"/>
              <wp:wrapNone/>
              <wp:docPr id="4" name="Shap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54C89F2">
                          <w:pPr>
                            <w:pStyle w:val="13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#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4" o:spid="_x0000_s1026" o:spt="202" type="#_x0000_t202" style="position:absolute;left:0pt;margin-left:292.8pt;margin-top:795.9pt;height:7.9pt;width:10.1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G20772AAA&#10;AA0BAAAPAAAAAAAAAAEAIAAAACIAAABkcnMvZG93bnJldi54bWxQSwECFAAUAAAACACHTuJA6Pe4&#10;sawBAABvAwAADgAAAAAAAAABACAAAAAn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54C89F2">
                    <w:pPr>
                      <w:pStyle w:val="13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#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8202A0"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3740150</wp:posOffset>
              </wp:positionH>
              <wp:positionV relativeFrom="page">
                <wp:posOffset>10216515</wp:posOffset>
              </wp:positionV>
              <wp:extent cx="39370" cy="100330"/>
              <wp:effectExtent l="0" t="0" r="0" b="0"/>
              <wp:wrapNone/>
              <wp:docPr id="6" name="Shap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2727A37">
                          <w:pPr>
                            <w:pStyle w:val="13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#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6" o:spid="_x0000_s1026" o:spt="202" type="#_x0000_t202" style="position:absolute;left:0pt;margin-left:294.5pt;margin-top:804.45pt;height:7.9pt;width:3.1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pnLBL9kA&#10;AAANAQAADwAAAAAAAAABACAAAAAiAAAAZHJzL2Rvd25yZXYueG1sUEsBAhQAFAAAAAgAh07iQPuB&#10;jy6sAQAAbgMAAA4AAAAAAAAAAQAgAAAAKA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2727A37">
                    <w:pPr>
                      <w:pStyle w:val="13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#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7E3459"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3740150</wp:posOffset>
              </wp:positionH>
              <wp:positionV relativeFrom="page">
                <wp:posOffset>10216515</wp:posOffset>
              </wp:positionV>
              <wp:extent cx="39370" cy="100330"/>
              <wp:effectExtent l="0" t="0" r="0" b="0"/>
              <wp:wrapNone/>
              <wp:docPr id="26" name="Shape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27CFEB7">
                          <w:pPr>
                            <w:pStyle w:val="13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#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6" o:spid="_x0000_s1026" o:spt="202" type="#_x0000_t202" style="position:absolute;left:0pt;margin-left:294.5pt;margin-top:804.45pt;height:7.9pt;width:3.1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KZywS/Z&#10;AAAADQEAAA8AAAAAAAAAAQAgAAAAIgAAAGRycy9kb3ducmV2LnhtbFBLAQIUABQAAAAIAIdO4kDa&#10;gWKErQEAAHADAAAOAAAAAAAAAAEAIAAAACg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27CFEB7">
                    <w:pPr>
                      <w:pStyle w:val="13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#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1D874D"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3718560</wp:posOffset>
              </wp:positionH>
              <wp:positionV relativeFrom="page">
                <wp:posOffset>10107930</wp:posOffset>
              </wp:positionV>
              <wp:extent cx="128270" cy="100330"/>
              <wp:effectExtent l="0" t="0" r="0" b="0"/>
              <wp:wrapNone/>
              <wp:docPr id="30" name="Shape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25AA30B">
                          <w:pPr>
                            <w:pStyle w:val="13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#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30" o:spid="_x0000_s1026" o:spt="202" type="#_x0000_t202" style="position:absolute;left:0pt;margin-left:292.8pt;margin-top:795.9pt;height:7.9pt;width:10.1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MbbTvvYAAAA&#10;DQEAAA8AAAAAAAAAAQAgAAAAIgAAAGRycy9kb3ducmV2LnhtbFBLAQIUABQAAAAIAIdO4kDdtPCf&#10;qwEAAHEDAAAOAAAAAAAAAAEAIAAAACcBAABkcnMvZTJvRG9jLnhtbFBLBQYAAAAABgAGAFkBAABE&#10;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25AA30B">
                    <w:pPr>
                      <w:pStyle w:val="13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#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DDED2B">
    <w:pPr>
      <w:widowControl w:val="0"/>
      <w:spacing w:line="1" w:lineRule="exact"/>
    </w:pPr>
    <w:bookmarkStart w:id="0" w:name="_GoBack"/>
    <w:bookmarkEnd w:id="0"/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1249680</wp:posOffset>
              </wp:positionH>
              <wp:positionV relativeFrom="page">
                <wp:posOffset>459740</wp:posOffset>
              </wp:positionV>
              <wp:extent cx="5017135" cy="286385"/>
              <wp:effectExtent l="0" t="0" r="0" b="0"/>
              <wp:wrapNone/>
              <wp:docPr id="2" name="Shap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17135" cy="28638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5B67E21">
                          <w:pPr>
                            <w:pStyle w:val="13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Всероссийская олимпиада школьников. Литература. 202</w:t>
                          </w:r>
                          <w:r>
                            <w:rPr>
                              <w:rFonts w:hint="default"/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en-US" w:eastAsia="ru-RU" w:bidi="ru-RU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-202</w:t>
                          </w:r>
                          <w:r>
                            <w:rPr>
                              <w:rFonts w:hint="default"/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en-US" w:eastAsia="ru-RU" w:bidi="ru-RU"/>
                            </w:rPr>
                            <w:t>6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 xml:space="preserve"> учебный год.</w:t>
                          </w:r>
                        </w:p>
                        <w:p w14:paraId="433C00B6">
                          <w:pPr>
                            <w:pStyle w:val="13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Школьный этап. 10 класс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" o:spid="_x0000_s1026" o:spt="202" type="#_x0000_t202" style="position:absolute;left:0pt;margin-left:98.4pt;margin-top:36.2pt;height:22.55pt;width:395.05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Ms+VxLVAAAA&#10;CgEAAA8AAAAAAAAAAQAgAAAAIgAAAGRycy9kb3ducmV2LnhtbFBLAQIUABQAAAAIAIdO4kAypCmv&#10;rgEAAHADAAAOAAAAAAAAAAEAIAAAACQBAABkcnMvZTJvRG9jLnhtbFBLBQYAAAAABgAGAFkBAABE&#10;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5B67E21">
                    <w:pPr>
                      <w:pStyle w:val="13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Всероссийская олимпиада школьников. Литература. 202</w:t>
                    </w:r>
                    <w:r>
                      <w:rPr>
                        <w:rFonts w:hint="default"/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en-US" w:eastAsia="ru-RU" w:bidi="ru-RU"/>
                      </w:rPr>
                      <w:t>5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-202</w:t>
                    </w:r>
                    <w:r>
                      <w:rPr>
                        <w:rFonts w:hint="default"/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en-US" w:eastAsia="ru-RU" w:bidi="ru-RU"/>
                      </w:rPr>
                      <w:t>6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 xml:space="preserve"> учебный год.</w:t>
                    </w:r>
                  </w:p>
                  <w:p w14:paraId="433C00B6">
                    <w:pPr>
                      <w:pStyle w:val="13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Школьный этап. 10 класс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830DAF">
    <w:pPr>
      <w:widowControl w:val="0"/>
      <w:spacing w:line="1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578A0D">
    <w:pPr>
      <w:widowControl w:val="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BF6552"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1249680</wp:posOffset>
              </wp:positionH>
              <wp:positionV relativeFrom="page">
                <wp:posOffset>459740</wp:posOffset>
              </wp:positionV>
              <wp:extent cx="5017135" cy="286385"/>
              <wp:effectExtent l="0" t="0" r="0" b="0"/>
              <wp:wrapNone/>
              <wp:docPr id="28" name="Shap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17135" cy="28638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0947828">
                          <w:pPr>
                            <w:pStyle w:val="13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Всероссийская олимпиада школьников. Литература. 2024-2025 учебный год.</w:t>
                          </w:r>
                        </w:p>
                        <w:p w14:paraId="70D7F63B">
                          <w:pPr>
                            <w:pStyle w:val="13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Школьный этап. 10 класс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8" o:spid="_x0000_s1026" o:spt="202" type="#_x0000_t202" style="position:absolute;left:0pt;margin-left:98.4pt;margin-top:36.2pt;height:22.55pt;width:395.05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LPlcS1QAA&#10;AAoBAAAPAAAAAAAAAAEAIAAAACIAAABkcnMvZG93bnJldi54bWxQSwECFAAUAAAACACHTuJAUrzM&#10;1q8BAAByAwAADgAAAAAAAAABACAAAAAk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0947828">
                    <w:pPr>
                      <w:pStyle w:val="13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Всероссийская олимпиада школьников. Литература. 2024-2025 учебный год.</w:t>
                    </w:r>
                  </w:p>
                  <w:p w14:paraId="70D7F63B">
                    <w:pPr>
                      <w:pStyle w:val="13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Школьный этап. 10 класс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1"/>
      <w:numFmt w:val="decimal"/>
      <w:lvlText w:val="%1)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1">
    <w:nsid w:val="BF205925"/>
    <w:multiLevelType w:val="singleLevel"/>
    <w:tmpl w:val="BF205925"/>
    <w:lvl w:ilvl="0" w:tentative="0">
      <w:start w:val="1"/>
      <w:numFmt w:val="upperLetter"/>
      <w:lvlText w:val="%1)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2">
    <w:nsid w:val="CF092B84"/>
    <w:multiLevelType w:val="singleLevel"/>
    <w:tmpl w:val="CF092B84"/>
    <w:lvl w:ilvl="0" w:tentative="0">
      <w:start w:val="1"/>
      <w:numFmt w:val="upperLetter"/>
      <w:lvlText w:val="%1)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3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4">
    <w:nsid w:val="03D62ECE"/>
    <w:multiLevelType w:val="singleLevel"/>
    <w:tmpl w:val="03D62ECE"/>
    <w:lvl w:ilvl="0" w:tentative="0">
      <w:start w:val="10"/>
      <w:numFmt w:val="decimal"/>
      <w:lvlText w:val="%1."/>
      <w:lvlJc w:val="left"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5">
    <w:nsid w:val="25B654F3"/>
    <w:multiLevelType w:val="singleLevel"/>
    <w:tmpl w:val="25B654F3"/>
    <w:lvl w:ilvl="0" w:tentative="0">
      <w:start w:val="1"/>
      <w:numFmt w:val="decimal"/>
      <w:lvlText w:val="(%1)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6">
    <w:nsid w:val="59ADCABA"/>
    <w:multiLevelType w:val="singleLevel"/>
    <w:tmpl w:val="59ADCABA"/>
    <w:lvl w:ilvl="0" w:tentative="0">
      <w:start w:val="8"/>
      <w:numFmt w:val="decimal"/>
      <w:lvlText w:val="%1."/>
      <w:lvlJc w:val="left"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5"/>
  </w:compat>
  <w:rsids>
    <w:rsidRoot w:val="00000000"/>
    <w:rsid w:val="602108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 Unicode MS" w:hAnsi="Arial Unicode MS" w:eastAsia="Arial Unicode MS" w:cs="Arial Unicode MS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2">
    <w:name w:val="Default Paragraph Font"/>
    <w:qFormat/>
    <w:uiPriority w:val="0"/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Подпись к картинке_"/>
    <w:basedOn w:val="2"/>
    <w:link w:val="5"/>
    <w:qFormat/>
    <w:uiPriority w:val="0"/>
    <w:rPr>
      <w:rFonts w:ascii="Times New Roman" w:hAnsi="Times New Roman" w:eastAsia="Times New Roman" w:cs="Times New Roman"/>
      <w:b/>
      <w:bCs/>
      <w:sz w:val="28"/>
      <w:szCs w:val="28"/>
      <w:u w:val="none"/>
    </w:rPr>
  </w:style>
  <w:style w:type="paragraph" w:customStyle="1" w:styleId="5">
    <w:name w:val="Подпись к картинке"/>
    <w:basedOn w:val="1"/>
    <w:link w:val="4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b/>
      <w:bCs/>
      <w:sz w:val="28"/>
      <w:szCs w:val="28"/>
      <w:u w:val="none"/>
    </w:rPr>
  </w:style>
  <w:style w:type="character" w:customStyle="1" w:styleId="6">
    <w:name w:val="Другое_"/>
    <w:basedOn w:val="2"/>
    <w:link w:val="7"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7">
    <w:name w:val="Другое"/>
    <w:basedOn w:val="1"/>
    <w:link w:val="6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8">
    <w:name w:val="Подпись к таблице_"/>
    <w:basedOn w:val="2"/>
    <w:link w:val="9"/>
    <w:qFormat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9">
    <w:name w:val="Подпись к таблице"/>
    <w:basedOn w:val="1"/>
    <w:link w:val="8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10">
    <w:name w:val="Основной текст_"/>
    <w:basedOn w:val="2"/>
    <w:link w:val="11"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11">
    <w:name w:val="Основной текст1"/>
    <w:basedOn w:val="1"/>
    <w:link w:val="10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12">
    <w:name w:val="Колонтитул (2)_"/>
    <w:basedOn w:val="2"/>
    <w:link w:val="13"/>
    <w:uiPriority w:val="0"/>
    <w:rPr>
      <w:rFonts w:ascii="Times New Roman" w:hAnsi="Times New Roman" w:eastAsia="Times New Roman" w:cs="Times New Roman"/>
      <w:sz w:val="20"/>
      <w:szCs w:val="20"/>
      <w:u w:val="none"/>
    </w:rPr>
  </w:style>
  <w:style w:type="paragraph" w:customStyle="1" w:styleId="13">
    <w:name w:val="Колонтитул (2)"/>
    <w:basedOn w:val="1"/>
    <w:link w:val="12"/>
    <w:qFormat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0"/>
      <w:szCs w:val="20"/>
      <w:u w:val="none"/>
    </w:rPr>
  </w:style>
  <w:style w:type="character" w:customStyle="1" w:styleId="14">
    <w:name w:val="Основной текст (2)_"/>
    <w:basedOn w:val="2"/>
    <w:link w:val="15"/>
    <w:uiPriority w:val="0"/>
    <w:rPr>
      <w:rFonts w:ascii="Times New Roman" w:hAnsi="Times New Roman" w:eastAsia="Times New Roman" w:cs="Times New Roman"/>
      <w:u w:val="none"/>
    </w:rPr>
  </w:style>
  <w:style w:type="paragraph" w:customStyle="1" w:styleId="15">
    <w:name w:val="Основной текст (2)"/>
    <w:basedOn w:val="1"/>
    <w:link w:val="14"/>
    <w:uiPriority w:val="0"/>
    <w:pPr>
      <w:widowControl w:val="0"/>
      <w:shd w:val="clear" w:color="auto" w:fill="auto"/>
      <w:jc w:val="center"/>
    </w:pPr>
    <w:rPr>
      <w:rFonts w:ascii="Times New Roman" w:hAnsi="Times New Roman" w:eastAsia="Times New Roman" w:cs="Times New Roman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2.jpeg"/><Relationship Id="rId14" Type="http://schemas.openxmlformats.org/officeDocument/2006/relationships/image" Target="media/image1.jpeg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TotalTime>0</TotalTime>
  <ScaleCrop>false</ScaleCrop>
  <LinksUpToDate>false</LinksUpToDate>
  <Application>WPS Office_12.2.0.22549_F1E327BC-269C-435d-A152-05C5408002CA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2025-09-24T05:28:54Z</dcterms:created>
  <dc:creator>Vladimir Sperantov</dc:creator>
  <cp:lastModifiedBy>natal</cp:lastModifiedBy>
  <dcterms:modified xsi:type="dcterms:W3CDTF">2025-09-24T05:29:17Z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6A3AA9026A064DCAA424DFD848E64A20_12</vt:lpwstr>
  </property>
</Properties>
</file>